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13C4D114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Bijlage</w:t>
            </w:r>
            <w:r w:rsidR="00CE601B"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b/>
                <w:bCs/>
                <w:sz w:val="40"/>
                <w:szCs w:val="40"/>
              </w:rPr>
              <w:t xml:space="preserve">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78A134AD" w:rsidR="004569C5" w:rsidRPr="008C6AE6" w:rsidRDefault="00526411" w:rsidP="00FC6266">
            <w:pPr>
              <w:rPr>
                <w:noProof/>
              </w:rPr>
            </w:pPr>
            <w:r>
              <w:t>Raamovereenkomst Renovatie en Onderhoud Natuurgras sportvelden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20E7AFA8" w:rsidR="004569C5" w:rsidRPr="008C6AE6" w:rsidRDefault="00526411" w:rsidP="00FC6266">
            <w:r>
              <w:t>AI202</w:t>
            </w:r>
            <w:r w:rsidR="009E05F6">
              <w:t>4</w:t>
            </w:r>
            <w:r>
              <w:t>-0</w:t>
            </w:r>
            <w:r w:rsidR="009E05F6">
              <w:t>219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1375F595" w:rsidR="009D64AB" w:rsidRDefault="00CE601B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D0A6948" w:rsidR="009D64AB" w:rsidRDefault="00CE601B" w:rsidP="00306B56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06FA3E27" w:rsidR="009D64AB" w:rsidRDefault="00CE601B" w:rsidP="00306B56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3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0A0395B1" w:rsidR="009D64AB" w:rsidRDefault="00CE601B" w:rsidP="00306B56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9E05F6">
              <w:t>2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0D9104A0" w:rsidR="009D64AB" w:rsidRDefault="00CE601B" w:rsidP="00306B56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9E05F6">
              <w:t>1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1BB5A577" w:rsidR="009D64AB" w:rsidRDefault="00CE601B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CE601B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CE601B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2A344008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>AI</w:t>
      </w:r>
      <w:r w:rsidR="00526411">
        <w:t>20</w:t>
      </w:r>
      <w:r w:rsidR="009E05F6">
        <w:t>24</w:t>
      </w:r>
      <w:r w:rsidR="00526411">
        <w:t>-0</w:t>
      </w:r>
      <w:r w:rsidR="009E05F6">
        <w:t>219</w:t>
      </w:r>
      <w:r w:rsidR="00526411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846F7" w14:textId="77777777"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14:paraId="7C189A85" w14:textId="77777777"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E7530" w14:textId="77777777"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14:paraId="73B2C37F" w14:textId="77777777"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5F9C3E63" w:rsidR="00FE4E42" w:rsidRPr="00220940" w:rsidRDefault="00526411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AI202</w:t>
          </w:r>
          <w:r w:rsidR="00E8416D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-0</w:t>
          </w:r>
          <w:r w:rsidR="00E8416D">
            <w:rPr>
              <w:sz w:val="18"/>
              <w:szCs w:val="18"/>
            </w:rPr>
            <w:t>219</w:t>
          </w:r>
          <w:r>
            <w:rPr>
              <w:sz w:val="18"/>
              <w:szCs w:val="18"/>
            </w:rPr>
            <w:t xml:space="preserve"> Raamovereenkomst Onderhoud </w:t>
          </w:r>
          <w:r w:rsidR="00E8416D">
            <w:rPr>
              <w:sz w:val="18"/>
              <w:szCs w:val="18"/>
            </w:rPr>
            <w:t>Kunst</w:t>
          </w:r>
          <w:r>
            <w:rPr>
              <w:sz w:val="18"/>
              <w:szCs w:val="18"/>
            </w:rPr>
            <w:t>grassportvelden</w:t>
          </w:r>
        </w:p>
        <w:p w14:paraId="58CFDBAA" w14:textId="2D009AFA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</w:t>
          </w:r>
          <w:r w:rsidR="00CE601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DE041C" w:rsidRPr="00DB48D5" w:rsidRDefault="00DE041C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DE041C" w:rsidRDefault="00DE04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695753">
    <w:abstractNumId w:val="0"/>
  </w:num>
  <w:num w:numId="2" w16cid:durableId="1000542092">
    <w:abstractNumId w:val="5"/>
  </w:num>
  <w:num w:numId="3" w16cid:durableId="107899012">
    <w:abstractNumId w:val="9"/>
  </w:num>
  <w:num w:numId="4" w16cid:durableId="431321219">
    <w:abstractNumId w:val="8"/>
  </w:num>
  <w:num w:numId="5" w16cid:durableId="167644813">
    <w:abstractNumId w:val="0"/>
  </w:num>
  <w:num w:numId="6" w16cid:durableId="363603911">
    <w:abstractNumId w:val="4"/>
  </w:num>
  <w:num w:numId="7" w16cid:durableId="1272081563">
    <w:abstractNumId w:val="7"/>
  </w:num>
  <w:num w:numId="8" w16cid:durableId="1782146752">
    <w:abstractNumId w:val="6"/>
  </w:num>
  <w:num w:numId="9" w16cid:durableId="1649364235">
    <w:abstractNumId w:val="9"/>
  </w:num>
  <w:num w:numId="10" w16cid:durableId="544562313">
    <w:abstractNumId w:val="8"/>
  </w:num>
  <w:num w:numId="11" w16cid:durableId="748649829">
    <w:abstractNumId w:val="8"/>
  </w:num>
  <w:num w:numId="12" w16cid:durableId="228150865">
    <w:abstractNumId w:val="8"/>
  </w:num>
  <w:num w:numId="13" w16cid:durableId="1021931300">
    <w:abstractNumId w:val="8"/>
  </w:num>
  <w:num w:numId="14" w16cid:durableId="759763500">
    <w:abstractNumId w:val="8"/>
  </w:num>
  <w:num w:numId="15" w16cid:durableId="2054428346">
    <w:abstractNumId w:val="8"/>
  </w:num>
  <w:num w:numId="16" w16cid:durableId="482426379">
    <w:abstractNumId w:val="8"/>
  </w:num>
  <w:num w:numId="17" w16cid:durableId="886070180">
    <w:abstractNumId w:val="8"/>
  </w:num>
  <w:num w:numId="18" w16cid:durableId="1342389718">
    <w:abstractNumId w:val="8"/>
  </w:num>
  <w:num w:numId="19" w16cid:durableId="2028630938">
    <w:abstractNumId w:val="6"/>
  </w:num>
  <w:num w:numId="20" w16cid:durableId="1524367527">
    <w:abstractNumId w:val="9"/>
  </w:num>
  <w:num w:numId="21" w16cid:durableId="284846885">
    <w:abstractNumId w:val="0"/>
  </w:num>
  <w:num w:numId="22" w16cid:durableId="1711564557">
    <w:abstractNumId w:val="4"/>
  </w:num>
  <w:num w:numId="23" w16cid:durableId="999700530">
    <w:abstractNumId w:val="7"/>
  </w:num>
  <w:num w:numId="24" w16cid:durableId="1521815424">
    <w:abstractNumId w:val="0"/>
  </w:num>
  <w:num w:numId="25" w16cid:durableId="162666326">
    <w:abstractNumId w:val="0"/>
  </w:num>
  <w:num w:numId="26" w16cid:durableId="1114403585">
    <w:abstractNumId w:val="0"/>
  </w:num>
  <w:num w:numId="27" w16cid:durableId="1314336297">
    <w:abstractNumId w:val="3"/>
  </w:num>
  <w:num w:numId="28" w16cid:durableId="1420835317">
    <w:abstractNumId w:val="1"/>
  </w:num>
  <w:num w:numId="29" w16cid:durableId="100050007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7A29"/>
    <w:rsid w:val="001A2232"/>
    <w:rsid w:val="00242716"/>
    <w:rsid w:val="00293FFD"/>
    <w:rsid w:val="002B5524"/>
    <w:rsid w:val="003B3222"/>
    <w:rsid w:val="00424DED"/>
    <w:rsid w:val="004569C5"/>
    <w:rsid w:val="00482A4F"/>
    <w:rsid w:val="0049755B"/>
    <w:rsid w:val="00526411"/>
    <w:rsid w:val="00527398"/>
    <w:rsid w:val="006021D6"/>
    <w:rsid w:val="00632123"/>
    <w:rsid w:val="006878A9"/>
    <w:rsid w:val="006D10C6"/>
    <w:rsid w:val="007373CB"/>
    <w:rsid w:val="00754A34"/>
    <w:rsid w:val="00762F7E"/>
    <w:rsid w:val="007E1977"/>
    <w:rsid w:val="008104C5"/>
    <w:rsid w:val="008402D9"/>
    <w:rsid w:val="00855F0B"/>
    <w:rsid w:val="009175F9"/>
    <w:rsid w:val="009761CF"/>
    <w:rsid w:val="009A2F0D"/>
    <w:rsid w:val="009B0D92"/>
    <w:rsid w:val="009D64AB"/>
    <w:rsid w:val="009E05F6"/>
    <w:rsid w:val="00A03098"/>
    <w:rsid w:val="00A3732E"/>
    <w:rsid w:val="00A53085"/>
    <w:rsid w:val="00A87C49"/>
    <w:rsid w:val="00BD0C39"/>
    <w:rsid w:val="00CA1BAC"/>
    <w:rsid w:val="00CB5431"/>
    <w:rsid w:val="00CE174B"/>
    <w:rsid w:val="00CE601B"/>
    <w:rsid w:val="00DB74E1"/>
    <w:rsid w:val="00DE041C"/>
    <w:rsid w:val="00E20DD9"/>
    <w:rsid w:val="00E573D4"/>
    <w:rsid w:val="00E8416D"/>
    <w:rsid w:val="00EB1492"/>
    <w:rsid w:val="00F12F0D"/>
    <w:rsid w:val="00F677AF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EC2A192285A43A082CB891851359C" ma:contentTypeVersion="4" ma:contentTypeDescription="Een nieuw document maken." ma:contentTypeScope="" ma:versionID="ecbf29344e444c694afb54c75537ad05">
  <xsd:schema xmlns:xsd="http://www.w3.org/2001/XMLSchema" xmlns:xs="http://www.w3.org/2001/XMLSchema" xmlns:p="http://schemas.microsoft.com/office/2006/metadata/properties" xmlns:ns2="cdb132b0-ffd7-4861-a497-e39691e2d04f" targetNamespace="http://schemas.microsoft.com/office/2006/metadata/properties" ma:root="true" ma:fieldsID="beefa4d9766a2b4890426453337858f6" ns2:_="">
    <xsd:import namespace="cdb132b0-ffd7-4861-a497-e39691e2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132b0-ffd7-4861-a497-e39691e2d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DDA747-9198-427B-A8C3-C09198019598}"/>
</file>

<file path=customXml/itemProps2.xml><?xml version="1.0" encoding="utf-8"?>
<ds:datastoreItem xmlns:ds="http://schemas.openxmlformats.org/officeDocument/2006/customXml" ds:itemID="{28D3CBE7-C638-482E-BBAC-926D3E1B66F0}"/>
</file>

<file path=customXml/itemProps3.xml><?xml version="1.0" encoding="utf-8"?>
<ds:datastoreItem xmlns:ds="http://schemas.openxmlformats.org/officeDocument/2006/customXml" ds:itemID="{8E671FDA-78FC-42BD-A37D-27A3826B57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Beusekom, Jeffrey van</cp:lastModifiedBy>
  <cp:revision>5</cp:revision>
  <dcterms:created xsi:type="dcterms:W3CDTF">2024-11-19T16:22:00Z</dcterms:created>
  <dcterms:modified xsi:type="dcterms:W3CDTF">2024-12-24T08:33:00Z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0x010100B10EC2A192285A43A082CB891851359C</vt:lpwstr>
  </property>
</Properties>
</file>